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ENUM-FILIERE</w:t>
      </w:r>
    </w:p>
    <w:p/>
    <w:tbl>
      <w:tblPr>
        <w:tblStyle w:val="MediumShading1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Date de validation</w:t>
            </w:r>
          </w:p>
        </w:tc>
        <w:tc>
          <w:tcPr>
            <w:tcW w:type="dxa" w:w="4320"/>
          </w:tcPr>
          <w:p>
            <w:r>
              <w:t>Date d'expiration</w:t>
            </w:r>
          </w:p>
        </w:tc>
      </w:tr>
      <w:tr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</w:tr>
    </w:tbl>
    <w:p/>
    <w:p/>
    <w:p>
      <w:r>
        <w:t>Description : Décrit la filière compétente pour traiter le dossier.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Code</w:t>
            </w:r>
          </w:p>
        </w:tc>
        <w:tc>
          <w:tcPr>
            <w:tcW w:type="dxa" w:w="1728"/>
          </w:tcPr>
          <w:p>
            <w:r>
              <w:t>Libellé niveau 1</w:t>
            </w:r>
          </w:p>
        </w:tc>
        <w:tc>
          <w:tcPr>
            <w:tcW w:type="dxa" w:w="1728"/>
          </w:tcPr>
          <w:p>
            <w:r>
              <w:t>Libellé niveau 2</w:t>
            </w:r>
          </w:p>
        </w:tc>
        <w:tc>
          <w:tcPr>
            <w:tcW w:type="dxa" w:w="1728"/>
          </w:tcPr>
          <w:p>
            <w:r>
              <w:t>Description</w:t>
            </w:r>
          </w:p>
        </w:tc>
        <w:tc>
          <w:tcPr>
            <w:tcW w:type="dxa" w:w="1728"/>
          </w:tcPr>
          <w:p>
            <w:r>
              <w:t>Commentaire</w:t>
            </w:r>
          </w:p>
        </w:tc>
      </w:tr>
      <w:tr>
        <w:tc>
          <w:tcPr>
            <w:tcW w:type="dxa" w:w="1728"/>
          </w:tcPr>
          <w:p>
            <w:r>
              <w:t>AMU</w:t>
            </w:r>
          </w:p>
        </w:tc>
        <w:tc>
          <w:tcPr>
            <w:tcW w:type="dxa" w:w="1728"/>
          </w:tcPr>
          <w:p>
            <w:r>
              <w:t>Aide Médicale d'Urgence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Filière dédiée à l'aide médicale d'urgence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NEONAT</w:t>
            </w:r>
          </w:p>
        </w:tc>
        <w:tc>
          <w:tcPr>
            <w:tcW w:type="dxa" w:w="1728"/>
          </w:tcPr>
          <w:p>
            <w:r>
              <w:t>Néonatalité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Filière dédiée à la néonatalité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PSY</w:t>
            </w:r>
          </w:p>
        </w:tc>
        <w:tc>
          <w:tcPr>
            <w:tcW w:type="dxa" w:w="1728"/>
          </w:tcPr>
          <w:p>
            <w:r>
              <w:t>Psychiatrie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Filière dédiée à la psychiatrie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SNP</w:t>
            </w:r>
          </w:p>
        </w:tc>
        <w:tc>
          <w:tcPr>
            <w:tcW w:type="dxa" w:w="1728"/>
          </w:tcPr>
          <w:p>
            <w:r>
              <w:t>Soins Non Programmés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Filière dédiée aux soins non programmés</w:t>
            </w:r>
          </w:p>
        </w:tc>
        <w:tc>
          <w:tcPr>
            <w:tcW w:type="dxa" w:w="1728"/>
          </w:tcPr>
          <w:p>
            <w:r/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- Suivi de projet" ma:contentTypeID="0x010100333226B5D6902549BFE4A72F45A4400B0100E98F8C089710A74CA077FC6D601326A8" ma:contentTypeVersion="53" ma:contentTypeDescription="Type de contenu - Documentation de suivi de projet" ma:contentTypeScope="" ma:versionID="46d55f3ac9663d95c49625891aa1d386">
  <xsd:schema xmlns:xsd="http://www.w3.org/2001/XMLSchema" xmlns:xs="http://www.w3.org/2001/XMLSchema" xmlns:p="http://schemas.microsoft.com/office/2006/metadata/properties" xmlns:ns1="http://schemas.microsoft.com/sharepoint/v3" xmlns:ns2="f6ca01e7-bd19-41f1-999c-e032ef5104c3" xmlns:ns3="1720d4e8-2b1e-4bd1-aad5-1b4debf9b56d" targetNamespace="http://schemas.microsoft.com/office/2006/metadata/properties" ma:root="true" ma:fieldsID="61ad5cfea89783f0b25902b55af98516" ns1:_="" ns2:_="" ns3:_="">
    <xsd:import namespace="http://schemas.microsoft.com/sharepoint/v3"/>
    <xsd:import namespace="f6ca01e7-bd19-41f1-999c-e032ef5104c3"/>
    <xsd:import namespace="1720d4e8-2b1e-4bd1-aad5-1b4debf9b56d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m312bc62cb0243b6a873cbbf4dace6b2" minOccurs="0"/>
                <xsd:element ref="ns2:p671c8df16a44846939d278d4958f62c" minOccurs="0"/>
                <xsd:element ref="ns2:b084a4cb34a444d7969136255594d2f3" minOccurs="0"/>
                <xsd:element ref="ns2:m9a76db3058146ae844db6599c9d7036" minOccurs="0"/>
                <xsd:element ref="ns2:CreateurAlfresco" minOccurs="0"/>
                <xsd:element ref="ns2:ModificateurAlfresco" minOccurs="0"/>
                <xsd:element ref="ns2:f8b6baa267c0456bbf6a8d18c49a130b" minOccurs="0"/>
                <xsd:element ref="ns2:l0a6b4600f484920bbceae0813174244" minOccurs="0"/>
                <xsd:element ref="ns2:b2804ef99be44b9e8166e80a6c2eb9f1" minOccurs="0"/>
                <xsd:element ref="ns2:eef0f6fc4ed046399a9d01fd3a7d6a6a" minOccurs="0"/>
                <xsd:element ref="ns2:Durée_x0020_d_x0027_Utilité_x0020_Administrative_x0020__x0028_DUA_x0029_" minOccurs="0"/>
                <xsd:element ref="ns2:Référence_x0020_Bon_x0020_de_x0020_Commande" minOccurs="0"/>
                <xsd:element ref="ns1:_ExtendedDescript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2:SharedWithUsers" minOccurs="0"/>
                <xsd:element ref="ns2:SharedWithDetails" minOccurs="0"/>
                <xsd:element ref="ns2:Référence_x0020_Documentaire" minOccurs="0"/>
                <xsd:element ref="ns2:Chantier" minOccurs="0"/>
                <xsd:element ref="ns2:mc4aa6e782e045f6bb87dab01c971b56" minOccurs="0"/>
                <xsd:element ref="ns2:g30fb2d8061a4d40b63138f91c1a832e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2:Ticket_x0020_Changement" minOccurs="0"/>
                <xsd:element ref="ns2:Environnement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30" nillable="true" ma:displayName="Description" ma:internalName="_ExtendedDescription">
      <xsd:simpleType>
        <xsd:restriction base="dms:Note">
          <xsd:maxLength value="255"/>
        </xsd:restriction>
      </xsd:simpleType>
    </xsd:element>
    <xsd:element name="_ip_UnifiedCompliancePolicyProperties" ma:index="49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50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a01e7-bd19-41f1-999c-e032ef5104c3" elementFormDefault="qualified">
    <xsd:import namespace="http://schemas.microsoft.com/office/2006/documentManagement/types"/>
    <xsd:import namespace="http://schemas.microsoft.com/office/infopath/2007/PartnerControls"/>
    <xsd:element name="TaxCatchAll" ma:index="5" nillable="true" ma:displayName="Taxonomy Catch All Column" ma:hidden="true" ma:list="{61f3ec5f-5a67-40e0-b5e0-e23b6b588f8b}" ma:internalName="TaxCatchAll" ma:showField="CatchAllData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6" nillable="true" ma:displayName="Taxonomy Catch All Column1" ma:hidden="true" ma:list="{61f3ec5f-5a67-40e0-b5e0-e23b6b588f8b}" ma:internalName="TaxCatchAllLabel" ma:readOnly="true" ma:showField="CatchAllDataLabel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12bc62cb0243b6a873cbbf4dace6b2" ma:index="8" nillable="true" ma:taxonomy="true" ma:internalName="m312bc62cb0243b6a873cbbf4dace6b2" ma:taxonomyFieldName="Projet" ma:displayName="Projet" ma:readOnly="false" ma:fieldId="{6312bc62-cb02-43b6-a873-cbbf4dace6b2}" ma:sspId="c4480557-28ee-4200-b705-f4b4ceb9c11a" ma:termSetId="207e172a-6847-42a8-b45e-d0bbb1e234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71c8df16a44846939d278d4958f62c" ma:index="12" nillable="true" ma:taxonomy="true" ma:internalName="p671c8df16a44846939d278d4958f62c" ma:taxonomyFieldName="Direction_x0020__x002F__x0020_Service" ma:displayName="Direction / Service" ma:readOnly="false" ma:fieldId="{9671c8df-16a4-4846-939d-278d4958f62c}" ma:taxonomyMulti="true" ma:sspId="c4480557-28ee-4200-b705-f4b4ceb9c11a" ma:termSetId="06452e41-1966-4633-9fe1-38f9847c7dc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84a4cb34a444d7969136255594d2f3" ma:index="14" nillable="true" ma:taxonomy="true" ma:internalName="b084a4cb34a444d7969136255594d2f3" ma:taxonomyFieldName="Type_x0020_de_x0020_document_x0020_ANS" ma:displayName="Type de document ANS" ma:indexed="true" ma:default="" ma:fieldId="{b084a4cb-34a4-44d7-9691-36255594d2f3}" ma:sspId="c4480557-28ee-4200-b705-f4b4ceb9c11a" ma:termSetId="1275da89-553e-403a-abbb-5d47ef2897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a76db3058146ae844db6599c9d7036" ma:index="16" nillable="true" ma:taxonomy="true" ma:internalName="m9a76db3058146ae844db6599c9d7036" ma:taxonomyFieldName="Classification" ma:displayName="Classification" ma:readOnly="false" ma:fieldId="{69a76db3-0581-46ae-844d-b6599c9d7036}" ma:sspId="c4480557-28ee-4200-b705-f4b4ceb9c11a" ma:termSetId="8feb0b63-8672-4f69-8e69-5df4ee99faf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reateurAlfresco" ma:index="18" nillable="true" ma:displayName="CreateurAlfresco" ma:default="" ma:internalName="CreateurAlfresco">
      <xsd:simpleType>
        <xsd:restriction base="dms:Text">
          <xsd:maxLength value="255"/>
        </xsd:restriction>
      </xsd:simpleType>
    </xsd:element>
    <xsd:element name="ModificateurAlfresco" ma:index="19" nillable="true" ma:displayName="ModificateurAlfresco" ma:default="" ma:internalName="ModificateurAlfresco">
      <xsd:simpleType>
        <xsd:restriction base="dms:Text">
          <xsd:maxLength value="255"/>
        </xsd:restriction>
      </xsd:simpleType>
    </xsd:element>
    <xsd:element name="f8b6baa267c0456bbf6a8d18c49a130b" ma:index="20" nillable="true" ma:taxonomy="true" ma:internalName="f8b6baa267c0456bbf6a8d18c49a130b" ma:taxonomyFieldName="Cat_x00e9_gorie_x0020_Documentaire" ma:displayName="Catégorie Documentaire" ma:readOnly="false" ma:fieldId="{f8b6baa2-67c0-456b-bf6a-8d18c49a130b}" ma:sspId="c4480557-28ee-4200-b705-f4b4ceb9c11a" ma:termSetId="5548a444-67a9-4fed-ab61-d9aae03cf8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a6b4600f484920bbceae0813174244" ma:index="22" nillable="true" ma:taxonomy="true" ma:internalName="l0a6b4600f484920bbceae0813174244" ma:taxonomyFieldName="Prestataire_x0028_s_x0029_" ma:displayName="Prestataire(s)" ma:fieldId="{50a6b460-0f48-4920-bbce-ae0813174244}" ma:taxonomyMulti="true" ma:sspId="c4480557-28ee-4200-b705-f4b4ceb9c11a" ma:termSetId="46ab08c7-aeb3-4684-9e81-fb4503d529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804ef99be44b9e8166e80a6c2eb9f1" ma:index="24" nillable="true" ma:taxonomy="true" ma:internalName="b2804ef99be44b9e8166e80a6c2eb9f1" ma:taxonomyFieldName="Statut_x0020_du_x0020_document" ma:displayName="Statut du document" ma:default="" ma:fieldId="{b2804ef9-9be4-4b9e-8166-e80a6c2eb9f1}" ma:sspId="c4480557-28ee-4200-b705-f4b4ceb9c11a" ma:termSetId="57d84b5c-8637-4a53-9541-e98f138eeb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f0f6fc4ed046399a9d01fd3a7d6a6a" ma:index="26" nillable="true" ma:taxonomy="true" ma:internalName="eef0f6fc4ed046399a9d01fd3a7d6a6a" ma:taxonomyFieldName="Sort_x0020_Final_x0020__x0028_Archivage_x0029_1" ma:displayName="Sort Final (Archivage)" ma:indexed="true" ma:fieldId="{eef0f6fc-4ed0-4639-9a9d-01fd3a7d6a6a}" ma:sspId="c4480557-28ee-4200-b705-f4b4ceb9c11a" ma:termSetId="894a0867-9216-43ab-99c5-e7b2cbb034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urée_x0020_d_x0027_Utilité_x0020_Administrative_x0020__x0028_DUA_x0029_" ma:index="28" nillable="true" ma:displayName="Durée d'Utilité Administrative (DUA)" ma:internalName="Dur_x00e9_e_x0020_d_x0027_Utilit_x00e9__x0020_Administrative_x0020__x0028_DUA_x0029_" ma:percentage="FALSE">
      <xsd:simpleType>
        <xsd:restriction base="dms:Number"/>
      </xsd:simpleType>
    </xsd:element>
    <xsd:element name="Référence_x0020_Bon_x0020_de_x0020_Commande" ma:index="29" nillable="true" ma:displayName="Référence Bon de Commande" ma:indexed="true" ma:internalName="R_x00e9_f_x00e9_rence_x0020_Bon_x0020_de_x0020_Commande">
      <xsd:simpleType>
        <xsd:restriction base="dms:Text">
          <xsd:maxLength value="255"/>
        </xsd:restriction>
      </xsd:simpleType>
    </xsd:element>
    <xsd:element name="SharedWithUsers" ma:index="3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Référence_x0020_Documentaire" ma:index="37" nillable="true" ma:displayName="Référence Documentaire" ma:default="" ma:internalName="R_x00e9_f_x00e9_rence_x0020_Documentaire">
      <xsd:simpleType>
        <xsd:restriction base="dms:Text">
          <xsd:maxLength value="255"/>
        </xsd:restriction>
      </xsd:simpleType>
    </xsd:element>
    <xsd:element name="Chantier" ma:index="38" nillable="true" ma:displayName="Chantier" ma:default="" ma:internalName="Chantier">
      <xsd:simpleType>
        <xsd:restriction base="dms:Text">
          <xsd:maxLength value="255"/>
        </xsd:restriction>
      </xsd:simpleType>
    </xsd:element>
    <xsd:element name="mc4aa6e782e045f6bb87dab01c971b56" ma:index="39" nillable="true" ma:taxonomy="true" ma:internalName="mc4aa6e782e045f6bb87dab01c971b56" ma:taxonomyFieldName="Version_x0020_Applicative0" ma:displayName="Version Applicative" ma:default="" ma:fieldId="{6c4aa6e7-82e0-45f6-bb87-dab01c971b56}" ma:taxonomyMulti="true" ma:sspId="c4480557-28ee-4200-b705-f4b4ceb9c11a" ma:termSetId="3d1661bf-2cce-4a88-b69a-0a25d82a55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0fb2d8061a4d40b63138f91c1a832e" ma:index="41" nillable="true" ma:taxonomy="true" ma:internalName="g30fb2d8061a4d40b63138f91c1a832e" ma:taxonomyFieldName="March_x00e9_" ma:displayName="Marché" ma:readOnly="false" ma:fieldId="{030fb2d8-061a-4d40-b631-38f91c1a832e}" ma:sspId="c4480557-28ee-4200-b705-f4b4ceb9c11a" ma:termSetId="e41f313d-41ce-4da8-b34e-2b84036422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icket_x0020_Changement" ma:index="51" nillable="true" ma:displayName="Ticket Changement" ma:default="" ma:internalName="Ticket_x0020_Changement">
      <xsd:simpleType>
        <xsd:restriction base="dms:Text">
          <xsd:maxLength value="255"/>
        </xsd:restriction>
      </xsd:simpleType>
    </xsd:element>
    <xsd:element name="Environnement" ma:index="52" nillable="true" ma:displayName="Environnement" ma:default="" ma:internalName="Environne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0d4e8-2b1e-4bd1-aad5-1b4debf9b5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4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4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5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ificateurAlfresco xmlns="f6ca01e7-bd19-41f1-999c-e032ef5104c3" xsi:nil="true"/>
    <_ip_UnifiedCompliancePolicyUIAction xmlns="http://schemas.microsoft.com/sharepoint/v3" xsi:nil="true"/>
    <f8b6baa267c0456bbf6a8d18c49a130b xmlns="f6ca01e7-bd19-41f1-999c-e032ef5104c3">
      <Terms xmlns="http://schemas.microsoft.com/office/infopath/2007/PartnerControls"/>
    </f8b6baa267c0456bbf6a8d18c49a130b>
    <eef0f6fc4ed046399a9d01fd3a7d6a6a xmlns="f6ca01e7-bd19-41f1-999c-e032ef5104c3">
      <Terms xmlns="http://schemas.microsoft.com/office/infopath/2007/PartnerControls"/>
    </eef0f6fc4ed046399a9d01fd3a7d6a6a>
    <Référence_x0020_Bon_x0020_de_x0020_Commande xmlns="f6ca01e7-bd19-41f1-999c-e032ef5104c3" xsi:nil="true"/>
    <Référence_x0020_Documentaire xmlns="f6ca01e7-bd19-41f1-999c-e032ef5104c3" xsi:nil="true"/>
    <Chantier xmlns="f6ca01e7-bd19-41f1-999c-e032ef5104c3" xsi:nil="true"/>
    <p671c8df16a44846939d278d4958f62c xmlns="f6ca01e7-bd19-41f1-999c-e032ef5104c3">
      <Terms xmlns="http://schemas.microsoft.com/office/infopath/2007/PartnerControls"/>
    </p671c8df16a44846939d278d4958f62c>
    <Durée_x0020_d_x0027_Utilité_x0020_Administrative_x0020__x0028_DUA_x0029_ xmlns="f6ca01e7-bd19-41f1-999c-e032ef5104c3" xsi:nil="true"/>
    <Environnement xmlns="f6ca01e7-bd19-41f1-999c-e032ef5104c3" xsi:nil="true"/>
    <b2804ef99be44b9e8166e80a6c2eb9f1 xmlns="f6ca01e7-bd19-41f1-999c-e032ef5104c3">
      <Terms xmlns="http://schemas.microsoft.com/office/infopath/2007/PartnerControls"/>
    </b2804ef99be44b9e8166e80a6c2eb9f1>
    <_ExtendedDescription xmlns="http://schemas.microsoft.com/sharepoint/v3" xsi:nil="true"/>
    <mc4aa6e782e045f6bb87dab01c971b56 xmlns="f6ca01e7-bd19-41f1-999c-e032ef5104c3">
      <Terms xmlns="http://schemas.microsoft.com/office/infopath/2007/PartnerControls"/>
    </mc4aa6e782e045f6bb87dab01c971b56>
    <_ip_UnifiedCompliancePolicyProperties xmlns="http://schemas.microsoft.com/sharepoint/v3" xsi:nil="true"/>
    <m312bc62cb0243b6a873cbbf4dace6b2 xmlns="f6ca01e7-bd19-41f1-999c-e032ef5104c3">
      <Terms xmlns="http://schemas.microsoft.com/office/infopath/2007/PartnerControls"/>
    </m312bc62cb0243b6a873cbbf4dace6b2>
    <b084a4cb34a444d7969136255594d2f3 xmlns="f6ca01e7-bd19-41f1-999c-e032ef5104c3">
      <Terms xmlns="http://schemas.microsoft.com/office/infopath/2007/PartnerControls"/>
    </b084a4cb34a444d7969136255594d2f3>
    <CreateurAlfresco xmlns="f6ca01e7-bd19-41f1-999c-e032ef5104c3" xsi:nil="true"/>
    <g30fb2d8061a4d40b63138f91c1a832e xmlns="f6ca01e7-bd19-41f1-999c-e032ef5104c3">
      <Terms xmlns="http://schemas.microsoft.com/office/infopath/2007/PartnerControls"/>
    </g30fb2d8061a4d40b63138f91c1a832e>
    <lcf76f155ced4ddcb4097134ff3c332f xmlns="1720d4e8-2b1e-4bd1-aad5-1b4debf9b56d">
      <Terms xmlns="http://schemas.microsoft.com/office/infopath/2007/PartnerControls"/>
    </lcf76f155ced4ddcb4097134ff3c332f>
    <m9a76db3058146ae844db6599c9d7036 xmlns="f6ca01e7-bd19-41f1-999c-e032ef5104c3">
      <Terms xmlns="http://schemas.microsoft.com/office/infopath/2007/PartnerControls"/>
    </m9a76db3058146ae844db6599c9d7036>
    <Ticket_x0020_Changement xmlns="f6ca01e7-bd19-41f1-999c-e032ef5104c3" xsi:nil="true"/>
    <TaxCatchAll xmlns="f6ca01e7-bd19-41f1-999c-e032ef5104c3" xsi:nil="true"/>
    <l0a6b4600f484920bbceae0813174244 xmlns="f6ca01e7-bd19-41f1-999c-e032ef5104c3">
      <Terms xmlns="http://schemas.microsoft.com/office/infopath/2007/PartnerControls"/>
    </l0a6b4600f484920bbceae0813174244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08C11B-3C97-43DC-9FB6-3DEF3F8F594F}"/>
</file>

<file path=customXml/itemProps3.xml><?xml version="1.0" encoding="utf-8"?>
<ds:datastoreItem xmlns:ds="http://schemas.openxmlformats.org/officeDocument/2006/customXml" ds:itemID="{CA66E7E6-88AD-45E7-9080-458A749E13A6}"/>
</file>

<file path=customXml/itemProps4.xml><?xml version="1.0" encoding="utf-8"?>
<ds:datastoreItem xmlns:ds="http://schemas.openxmlformats.org/officeDocument/2006/customXml" ds:itemID="{EB3DD74A-B394-43ED-9CFC-AF199225C54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0x010100333226B5D6902549BFE4A72F45A4400B0100E98F8C089710A74CA077FC6D601326A8</vt:lpwstr>
  </property>
</Properties>
</file>